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B30E9" w14:textId="372C2E6F" w:rsidR="00B00943" w:rsidRPr="00FD0FAE" w:rsidRDefault="006D24A4" w:rsidP="003C19F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Bijlage 1 – </w:t>
      </w:r>
      <w:r w:rsidR="003C19FE" w:rsidRPr="00FD0FAE">
        <w:rPr>
          <w:b/>
          <w:bCs/>
          <w:sz w:val="40"/>
          <w:szCs w:val="40"/>
        </w:rPr>
        <w:t>Inschrijvingsbiljet</w:t>
      </w:r>
    </w:p>
    <w:p w14:paraId="4BD67AAB" w14:textId="77777777" w:rsidR="00FD0FAE" w:rsidRDefault="00FD0FAE" w:rsidP="003C19FE"/>
    <w:p w14:paraId="7DBCB89E" w14:textId="77777777" w:rsidR="009E1EAB" w:rsidRPr="009E1EAB" w:rsidRDefault="009E1EAB" w:rsidP="003C19FE">
      <w:pPr>
        <w:rPr>
          <w:b/>
          <w:bCs/>
        </w:rPr>
      </w:pPr>
    </w:p>
    <w:p w14:paraId="7E2CCF7A" w14:textId="77777777" w:rsidR="003C19FE" w:rsidRPr="003C19FE" w:rsidRDefault="003C19FE" w:rsidP="003C19FE">
      <w:r w:rsidRPr="003C19FE">
        <w:t>De hierna te noemen inschrijver(s):</w:t>
      </w:r>
    </w:p>
    <w:p w14:paraId="182087F7" w14:textId="77777777" w:rsidR="00220940" w:rsidRDefault="00220940" w:rsidP="003C19FE"/>
    <w:p w14:paraId="330CBFF6" w14:textId="77777777" w:rsidR="00FD0FAE" w:rsidRDefault="003C19FE" w:rsidP="003C19FE">
      <w:r w:rsidRPr="003C19FE">
        <w:t xml:space="preserve">a. _____________________________________________ </w:t>
      </w:r>
    </w:p>
    <w:p w14:paraId="0B2D00CF" w14:textId="77777777" w:rsidR="00FD0FAE" w:rsidRDefault="003C19FE" w:rsidP="003C19FE">
      <w:r w:rsidRPr="003C19FE">
        <w:t xml:space="preserve">gevestigd te: _______________________________________ </w:t>
      </w:r>
    </w:p>
    <w:p w14:paraId="5884C0C4" w14:textId="77777777" w:rsidR="003C19FE" w:rsidRPr="003C19FE" w:rsidRDefault="003C19FE" w:rsidP="003C19FE">
      <w:r w:rsidRPr="003C19FE">
        <w:t>KVK-nummer ______________________________</w:t>
      </w:r>
    </w:p>
    <w:p w14:paraId="77E4088D" w14:textId="77777777" w:rsidR="00220940" w:rsidRDefault="00220940" w:rsidP="003C19FE"/>
    <w:p w14:paraId="0228F1E7" w14:textId="77777777" w:rsidR="00FD0FAE" w:rsidRDefault="003C19FE" w:rsidP="003C19FE">
      <w:r w:rsidRPr="003C19FE">
        <w:t xml:space="preserve">b. _____________________________________________ </w:t>
      </w:r>
    </w:p>
    <w:p w14:paraId="77D4D4F3" w14:textId="77777777" w:rsidR="00FD0FAE" w:rsidRDefault="003C19FE" w:rsidP="003C19FE">
      <w:r w:rsidRPr="003C19FE">
        <w:t xml:space="preserve">gevestigd te: _______________________________________ </w:t>
      </w:r>
    </w:p>
    <w:p w14:paraId="3AFA6AA9" w14:textId="77777777" w:rsidR="003C19FE" w:rsidRPr="003C19FE" w:rsidRDefault="003C19FE" w:rsidP="003C19FE">
      <w:r w:rsidRPr="003C19FE">
        <w:t>KVK-nummer ______________________________</w:t>
      </w:r>
    </w:p>
    <w:p w14:paraId="33DAB408" w14:textId="77777777" w:rsidR="00220940" w:rsidRDefault="00220940" w:rsidP="003C19FE"/>
    <w:p w14:paraId="77E25C93" w14:textId="4D949DFF" w:rsidR="00067B24" w:rsidRDefault="00067B24" w:rsidP="00067B24">
      <w:r>
        <w:t>c</w:t>
      </w:r>
      <w:r w:rsidRPr="003C19FE">
        <w:t xml:space="preserve">. _____________________________________________ </w:t>
      </w:r>
    </w:p>
    <w:p w14:paraId="42065DA7" w14:textId="77777777" w:rsidR="00067B24" w:rsidRDefault="00067B24" w:rsidP="00067B24">
      <w:r w:rsidRPr="003C19FE">
        <w:t xml:space="preserve">gevestigd te: _______________________________________ </w:t>
      </w:r>
    </w:p>
    <w:p w14:paraId="0B52386A" w14:textId="09439907" w:rsidR="00067B24" w:rsidRDefault="00067B24" w:rsidP="00067B24">
      <w:r w:rsidRPr="003C19FE">
        <w:t>KVK-nummer ______________________________</w:t>
      </w:r>
    </w:p>
    <w:p w14:paraId="132B1C1E" w14:textId="77777777" w:rsidR="00067B24" w:rsidRDefault="00067B24" w:rsidP="003C19FE"/>
    <w:p w14:paraId="68395A31" w14:textId="77777777"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14:paraId="7B45E7FB" w14:textId="77777777" w:rsidR="00FD0FAE" w:rsidRDefault="00FD0FAE" w:rsidP="003C19FE"/>
    <w:p w14:paraId="14DF4C69" w14:textId="44E6CC93" w:rsidR="003C19FE" w:rsidRDefault="003C19FE" w:rsidP="003C19FE">
      <w:r w:rsidRPr="003C19FE">
        <w:t xml:space="preserve">verklaart (verklaren) zich door ondertekening dezes bereid de opdracht </w:t>
      </w:r>
      <w:r w:rsidR="00674A8D">
        <w:t>met projectnaam “</w:t>
      </w:r>
      <w:r w:rsidR="003A09E7">
        <w:t>Ontwerp, r</w:t>
      </w:r>
      <w:r w:rsidR="00674A8D">
        <w:t>ealisatie</w:t>
      </w:r>
      <w:r w:rsidR="003A09E7">
        <w:t xml:space="preserve"> en </w:t>
      </w:r>
      <w:r w:rsidR="00C463C8">
        <w:t>M</w:t>
      </w:r>
      <w:r w:rsidR="003A09E7">
        <w:t xml:space="preserve">eerjarig </w:t>
      </w:r>
      <w:r w:rsidR="00C463C8">
        <w:t>O</w:t>
      </w:r>
      <w:r w:rsidR="003A09E7">
        <w:t>nderhoud</w:t>
      </w:r>
      <w:r w:rsidR="00674A8D">
        <w:t xml:space="preserve"> parkeergarage </w:t>
      </w:r>
      <w:proofErr w:type="spellStart"/>
      <w:r w:rsidR="00674A8D">
        <w:t>Naritaweg</w:t>
      </w:r>
      <w:proofErr w:type="spellEnd"/>
      <w:r w:rsidR="00674A8D">
        <w:t xml:space="preserve"> 30”</w:t>
      </w:r>
      <w:r w:rsidR="00A36433">
        <w:t xml:space="preserve"> </w:t>
      </w:r>
      <w:r w:rsidRPr="003C19FE">
        <w:t>uit te voeren voor een bedrag, de omzetbelasting daarin niet inbegrepen, van:</w:t>
      </w:r>
    </w:p>
    <w:p w14:paraId="55830C38" w14:textId="77777777" w:rsidR="00367491" w:rsidRPr="003C19FE" w:rsidRDefault="00367491" w:rsidP="003C19FE"/>
    <w:p w14:paraId="1F78A367" w14:textId="77777777" w:rsidR="003C19FE" w:rsidRDefault="003C19FE" w:rsidP="003C19FE">
      <w:r w:rsidRPr="003C19FE">
        <w:t>__________________________________________ euro (bedrag in cijfers)</w:t>
      </w:r>
    </w:p>
    <w:p w14:paraId="72215ED6" w14:textId="77777777" w:rsidR="00367491" w:rsidRPr="003C19FE" w:rsidRDefault="00367491" w:rsidP="003C19FE"/>
    <w:p w14:paraId="05402F55" w14:textId="77777777" w:rsidR="00367491" w:rsidRPr="003C19FE" w:rsidRDefault="003C19FE" w:rsidP="003C19FE">
      <w:r w:rsidRPr="003C19FE">
        <w:t>__________________________________________ euro (bedrag in letters).</w:t>
      </w:r>
    </w:p>
    <w:p w14:paraId="0A647F76" w14:textId="77777777" w:rsidR="00BE1DBE" w:rsidRDefault="00BE1DBE" w:rsidP="003C19FE"/>
    <w:p w14:paraId="4C7A9274" w14:textId="77777777" w:rsidR="003C19FE" w:rsidRDefault="003C19FE" w:rsidP="003C19FE">
      <w:r w:rsidRPr="003C19FE">
        <w:t>Het ter zake van de omzetbelastin</w:t>
      </w:r>
      <w:r w:rsidR="00367491">
        <w:t>g verschuldigde bedrag bedraagt:</w:t>
      </w:r>
    </w:p>
    <w:p w14:paraId="15515C03" w14:textId="77777777" w:rsidR="00367491" w:rsidRPr="003C19FE" w:rsidRDefault="00367491" w:rsidP="003C19FE"/>
    <w:p w14:paraId="6D4399D5" w14:textId="77777777" w:rsidR="003C19FE" w:rsidRDefault="003C19FE" w:rsidP="003C19FE">
      <w:r w:rsidRPr="003C19FE">
        <w:t>__________________________________________ euro (bedrag in cijfers)</w:t>
      </w:r>
    </w:p>
    <w:p w14:paraId="557169CD" w14:textId="77777777" w:rsidR="00367491" w:rsidRPr="003C19FE" w:rsidRDefault="00367491" w:rsidP="003C19FE"/>
    <w:p w14:paraId="7AF4CD30" w14:textId="77777777" w:rsidR="003C19FE" w:rsidRDefault="003C19FE" w:rsidP="003C19FE">
      <w:r w:rsidRPr="003C19FE">
        <w:t>__________________________________________ euro (bedrag in letters).</w:t>
      </w:r>
    </w:p>
    <w:p w14:paraId="35EB0B2D" w14:textId="77777777" w:rsidR="00536BE5" w:rsidRDefault="00536BE5" w:rsidP="003C19FE"/>
    <w:p w14:paraId="340611FC" w14:textId="17C9FB7B" w:rsidR="00A36433" w:rsidRDefault="00A36433" w:rsidP="00536BE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  <w:r>
        <w:t xml:space="preserve">verklaart (verklaren) zich door ondertekening </w:t>
      </w:r>
    </w:p>
    <w:p w14:paraId="1C70A3F9" w14:textId="77777777" w:rsidR="00FD0FAE" w:rsidRDefault="00FD0FAE" w:rsidP="003C19FE"/>
    <w:p w14:paraId="284F52E9" w14:textId="77777777"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</w:p>
    <w:p w14:paraId="75E1A289" w14:textId="6900B52B" w:rsidR="00FD0FAE" w:rsidRDefault="003C19FE" w:rsidP="003C19FE">
      <w:r w:rsidRPr="003C19FE">
        <w:t>in het kader van de aanbestedingsprocedure en de uitvoering van de opdracht te vertegenwoordigen.</w:t>
      </w:r>
    </w:p>
    <w:p w14:paraId="0FE21C02" w14:textId="77777777" w:rsidR="00857CB8" w:rsidRDefault="00857CB8">
      <w:r>
        <w:br w:type="page"/>
      </w:r>
    </w:p>
    <w:p w14:paraId="1539636A" w14:textId="77777777" w:rsidR="00857CB8" w:rsidRDefault="00857CB8" w:rsidP="003C19FE"/>
    <w:p w14:paraId="6C255B27" w14:textId="08328588" w:rsidR="003C19FE" w:rsidRPr="003C19FE" w:rsidRDefault="003C19FE" w:rsidP="003C19FE">
      <w:r w:rsidRPr="003C19FE">
        <w:t xml:space="preserve">De inschrijver(s) verklaart (verklaren) deze inschrijving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</w:p>
    <w:p w14:paraId="7026CAE5" w14:textId="77777777" w:rsidR="003C19FE" w:rsidRPr="003C19FE" w:rsidRDefault="003C19FE" w:rsidP="003C19FE">
      <w:r w:rsidRPr="003C19FE">
        <w:t>zoals deze zijn omschreven in de voor de inschrijving relevante stukken.</w:t>
      </w:r>
    </w:p>
    <w:p w14:paraId="1F9FF1BE" w14:textId="77777777" w:rsidR="00367491" w:rsidRDefault="00367491" w:rsidP="003C19FE"/>
    <w:p w14:paraId="4249D106" w14:textId="675D8E49" w:rsidR="00A36433" w:rsidRPr="006C4293" w:rsidRDefault="00A36433" w:rsidP="003C19FE">
      <w:pPr>
        <w:rPr>
          <w:b/>
        </w:rPr>
      </w:pPr>
      <w:r>
        <w:rPr>
          <w:b/>
        </w:rPr>
        <w:t>Ondertekening</w:t>
      </w:r>
    </w:p>
    <w:p w14:paraId="5609D200" w14:textId="77777777" w:rsidR="00367491" w:rsidRDefault="00367491" w:rsidP="003C19FE"/>
    <w:p w14:paraId="51CA2AE2" w14:textId="77777777"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14:paraId="53DBF49F" w14:textId="77777777" w:rsidR="00220940" w:rsidRDefault="00220940" w:rsidP="003C19FE"/>
    <w:p w14:paraId="38444D68" w14:textId="77777777" w:rsidR="003C19FE" w:rsidRPr="003C19FE" w:rsidRDefault="003C19FE" w:rsidP="003C19FE">
      <w:r w:rsidRPr="003C19FE">
        <w:t>De inschrijver(s)</w:t>
      </w:r>
    </w:p>
    <w:p w14:paraId="2F5A59DC" w14:textId="77777777" w:rsidR="00367491" w:rsidRDefault="00367491" w:rsidP="003C19FE"/>
    <w:p w14:paraId="383626E9" w14:textId="77777777" w:rsidR="00FD0FAE" w:rsidRDefault="003C19FE" w:rsidP="003C19FE">
      <w:r w:rsidRPr="003C19FE">
        <w:t>a. ___________________________________ (naam)</w:t>
      </w:r>
    </w:p>
    <w:p w14:paraId="107F9842" w14:textId="77777777" w:rsidR="00367491" w:rsidRDefault="00367491" w:rsidP="003C19FE"/>
    <w:p w14:paraId="0A00C6C4" w14:textId="77777777" w:rsidR="003C19FE" w:rsidRDefault="003C19FE" w:rsidP="003C19FE">
      <w:r w:rsidRPr="003C19FE">
        <w:t xml:space="preserve"> ___________________________________ (functie)</w:t>
      </w:r>
    </w:p>
    <w:p w14:paraId="5AD5F5D0" w14:textId="77777777" w:rsidR="006B77D2" w:rsidRDefault="006B77D2" w:rsidP="006B77D2">
      <w:pPr>
        <w:jc w:val="right"/>
      </w:pPr>
    </w:p>
    <w:p w14:paraId="5D4417A2" w14:textId="77777777"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184B9159" w14:textId="77777777" w:rsidR="00FD0FAE" w:rsidRDefault="00FD0FAE" w:rsidP="003C19FE"/>
    <w:p w14:paraId="2613C199" w14:textId="77777777" w:rsidR="006B77D2" w:rsidRDefault="006B77D2" w:rsidP="003C19FE"/>
    <w:p w14:paraId="5EF6E23F" w14:textId="77777777" w:rsidR="00FD0FAE" w:rsidRDefault="003C19FE" w:rsidP="003C19FE">
      <w:bookmarkStart w:id="0" w:name="_Hlk144990653"/>
      <w:r w:rsidRPr="003C19FE">
        <w:t xml:space="preserve">b. ___________________________________ (naam) </w:t>
      </w:r>
    </w:p>
    <w:p w14:paraId="405278A8" w14:textId="77777777" w:rsidR="00367491" w:rsidRDefault="00367491" w:rsidP="003C19FE"/>
    <w:p w14:paraId="36EBA2D8" w14:textId="77777777" w:rsidR="003C19FE" w:rsidRPr="003C19FE" w:rsidRDefault="003C19FE" w:rsidP="003C19FE">
      <w:r w:rsidRPr="003C19FE">
        <w:t>___________________________________ (functie)</w:t>
      </w:r>
    </w:p>
    <w:p w14:paraId="08D2FBD5" w14:textId="77777777" w:rsidR="006B77D2" w:rsidRDefault="006B77D2" w:rsidP="006B77D2">
      <w:pPr>
        <w:jc w:val="right"/>
      </w:pPr>
    </w:p>
    <w:p w14:paraId="2113D92C" w14:textId="77777777" w:rsidR="00FD0FA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  <w:bookmarkEnd w:id="0"/>
    </w:p>
    <w:p w14:paraId="117F28B5" w14:textId="77777777" w:rsidR="006B77D2" w:rsidRDefault="006B77D2" w:rsidP="00847FFD"/>
    <w:p w14:paraId="08AD9E7E" w14:textId="77777777" w:rsidR="00067B24" w:rsidRDefault="00067B24" w:rsidP="00067B24"/>
    <w:p w14:paraId="0DF6B935" w14:textId="14D69F65" w:rsidR="00067B24" w:rsidRDefault="00067B24" w:rsidP="00067B24">
      <w:r>
        <w:t>c</w:t>
      </w:r>
      <w:r w:rsidRPr="003C19FE">
        <w:t xml:space="preserve">. ___________________________________ (naam) </w:t>
      </w:r>
    </w:p>
    <w:p w14:paraId="4D2BE664" w14:textId="77777777" w:rsidR="00067B24" w:rsidRDefault="00067B24" w:rsidP="00067B24"/>
    <w:p w14:paraId="283276C0" w14:textId="77777777" w:rsidR="00067B24" w:rsidRPr="003C19FE" w:rsidRDefault="00067B24" w:rsidP="00067B24">
      <w:r w:rsidRPr="003C19FE">
        <w:t>___________________________________ (functie)</w:t>
      </w:r>
    </w:p>
    <w:p w14:paraId="33027739" w14:textId="77777777" w:rsidR="00067B24" w:rsidRDefault="00067B24" w:rsidP="00067B24">
      <w:pPr>
        <w:jc w:val="right"/>
      </w:pPr>
    </w:p>
    <w:p w14:paraId="0FABBD93" w14:textId="00A48686" w:rsidR="00067B24" w:rsidRDefault="00067B24" w:rsidP="00067B24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sectPr w:rsidR="00067B24" w:rsidSect="00177A29">
      <w:headerReference w:type="default" r:id="rId8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AFE60" w14:textId="77777777" w:rsidR="009E5E65" w:rsidRDefault="009E5E65" w:rsidP="00220940">
      <w:pPr>
        <w:spacing w:line="240" w:lineRule="auto"/>
      </w:pPr>
      <w:r>
        <w:separator/>
      </w:r>
    </w:p>
  </w:endnote>
  <w:endnote w:type="continuationSeparator" w:id="0">
    <w:p w14:paraId="1130E1F8" w14:textId="77777777" w:rsidR="009E5E65" w:rsidRDefault="009E5E65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646E5" w14:textId="77777777" w:rsidR="009E5E65" w:rsidRDefault="009E5E65" w:rsidP="00220940">
      <w:pPr>
        <w:spacing w:line="240" w:lineRule="auto"/>
      </w:pPr>
      <w:r>
        <w:separator/>
      </w:r>
    </w:p>
  </w:footnote>
  <w:footnote w:type="continuationSeparator" w:id="0">
    <w:p w14:paraId="21F4D49C" w14:textId="77777777" w:rsidR="009E5E65" w:rsidRDefault="009E5E65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vertAnchor="page" w:horzAnchor="page" w:tblpX="1759" w:tblpY="625"/>
      <w:tblOverlap w:val="never"/>
      <w:tblW w:w="8959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495"/>
    </w:tblGrid>
    <w:tr w:rsidR="00857CB8" w:rsidRPr="00857CB8" w14:paraId="7FFABC52" w14:textId="77777777" w:rsidTr="00D33057">
      <w:tc>
        <w:tcPr>
          <w:tcW w:w="6464" w:type="dxa"/>
          <w:tcMar>
            <w:top w:w="0" w:type="dxa"/>
            <w:left w:w="0" w:type="dxa"/>
            <w:bottom w:w="0" w:type="dxa"/>
            <w:right w:w="0" w:type="dxa"/>
          </w:tcMar>
        </w:tcPr>
        <w:p w14:paraId="3A2B86E7" w14:textId="77777777" w:rsidR="00857CB8" w:rsidRDefault="00857CB8" w:rsidP="00857CB8">
          <w:pPr>
            <w:pStyle w:val="Koptekst"/>
            <w:rPr>
              <w:sz w:val="17"/>
              <w:szCs w:val="17"/>
            </w:rPr>
          </w:pPr>
          <w:r w:rsidRPr="006C4293">
            <w:rPr>
              <w:sz w:val="17"/>
              <w:szCs w:val="17"/>
            </w:rPr>
            <w:t>Gemeente Amsterdam</w:t>
          </w:r>
        </w:p>
        <w:p w14:paraId="0535489E" w14:textId="77777777" w:rsidR="00702D12" w:rsidRPr="006C4293" w:rsidRDefault="00702D12" w:rsidP="00857CB8">
          <w:pPr>
            <w:pStyle w:val="Koptekst"/>
            <w:rPr>
              <w:sz w:val="17"/>
              <w:szCs w:val="17"/>
            </w:rPr>
          </w:pPr>
        </w:p>
        <w:p w14:paraId="5784CD35" w14:textId="77777777" w:rsidR="00702D12" w:rsidRPr="00702D12" w:rsidRDefault="00702D12" w:rsidP="00702D12">
          <w:pPr>
            <w:pStyle w:val="Koptekst"/>
            <w:rPr>
              <w:sz w:val="17"/>
              <w:szCs w:val="17"/>
            </w:rPr>
          </w:pPr>
          <w:r w:rsidRPr="00702D12">
            <w:rPr>
              <w:sz w:val="17"/>
              <w:szCs w:val="17"/>
            </w:rPr>
            <w:t xml:space="preserve">Aanbestedingsleidraad </w:t>
          </w:r>
        </w:p>
        <w:p w14:paraId="1CC14931" w14:textId="77777777" w:rsidR="00702D12" w:rsidRPr="00702D12" w:rsidRDefault="00702D12" w:rsidP="00702D12">
          <w:pPr>
            <w:pStyle w:val="Koptekst"/>
            <w:rPr>
              <w:sz w:val="17"/>
              <w:szCs w:val="17"/>
            </w:rPr>
          </w:pPr>
          <w:r w:rsidRPr="00702D12">
            <w:rPr>
              <w:sz w:val="17"/>
              <w:szCs w:val="17"/>
            </w:rPr>
            <w:t>Bijlage 1 - Inschrijvingsbiljet</w:t>
          </w:r>
        </w:p>
        <w:p w14:paraId="58A35562" w14:textId="07B18A50" w:rsidR="00857CB8" w:rsidRPr="006C4293" w:rsidRDefault="00702D12" w:rsidP="00857CB8">
          <w:pPr>
            <w:pStyle w:val="Koptekst"/>
            <w:rPr>
              <w:sz w:val="17"/>
              <w:szCs w:val="17"/>
            </w:rPr>
          </w:pPr>
          <w:r w:rsidRPr="00702D12">
            <w:rPr>
              <w:sz w:val="17"/>
              <w:szCs w:val="17"/>
            </w:rPr>
            <w:t xml:space="preserve">Contract AI 2023-0111 - </w:t>
          </w:r>
          <w:r w:rsidR="00E17CE8" w:rsidRPr="00E17CE8">
            <w:rPr>
              <w:sz w:val="17"/>
              <w:szCs w:val="17"/>
            </w:rPr>
            <w:t xml:space="preserve">Ontwerp, realisatie en </w:t>
          </w:r>
          <w:r w:rsidR="00C463C8">
            <w:rPr>
              <w:sz w:val="17"/>
              <w:szCs w:val="17"/>
            </w:rPr>
            <w:t>M</w:t>
          </w:r>
          <w:r w:rsidR="00E17CE8" w:rsidRPr="00E17CE8">
            <w:rPr>
              <w:sz w:val="17"/>
              <w:szCs w:val="17"/>
            </w:rPr>
            <w:t xml:space="preserve">eerjarig </w:t>
          </w:r>
          <w:r w:rsidR="00C463C8">
            <w:rPr>
              <w:sz w:val="17"/>
              <w:szCs w:val="17"/>
            </w:rPr>
            <w:t>O</w:t>
          </w:r>
          <w:r w:rsidR="00E17CE8" w:rsidRPr="00E17CE8">
            <w:rPr>
              <w:sz w:val="17"/>
              <w:szCs w:val="17"/>
            </w:rPr>
            <w:t xml:space="preserve">nderhoud parkeergarage </w:t>
          </w:r>
          <w:proofErr w:type="spellStart"/>
          <w:r w:rsidR="00E17CE8" w:rsidRPr="00E17CE8">
            <w:rPr>
              <w:sz w:val="17"/>
              <w:szCs w:val="17"/>
            </w:rPr>
            <w:t>Naritaweg</w:t>
          </w:r>
          <w:proofErr w:type="spellEnd"/>
          <w:r w:rsidR="00E17CE8" w:rsidRPr="00E17CE8">
            <w:rPr>
              <w:sz w:val="17"/>
              <w:szCs w:val="17"/>
            </w:rPr>
            <w:t xml:space="preserve"> 30</w:t>
          </w:r>
        </w:p>
      </w:tc>
      <w:tc>
        <w:tcPr>
          <w:tcW w:w="2495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265BC13B" w14:textId="5543182C" w:rsidR="00857CB8" w:rsidRPr="006C4293" w:rsidRDefault="001F3B03" w:rsidP="00857CB8">
          <w:pPr>
            <w:pStyle w:val="Koptekst"/>
            <w:rPr>
              <w:sz w:val="17"/>
              <w:szCs w:val="17"/>
            </w:rPr>
          </w:pPr>
          <w:r>
            <w:rPr>
              <w:rFonts w:eastAsia="Times New Roman"/>
              <w:sz w:val="17"/>
              <w:szCs w:val="17"/>
              <w:lang w:eastAsia="nl-NL"/>
            </w:rPr>
            <w:t>10</w:t>
          </w:r>
          <w:r w:rsidR="00E17CE8">
            <w:rPr>
              <w:rFonts w:eastAsia="Times New Roman"/>
              <w:sz w:val="17"/>
              <w:szCs w:val="17"/>
              <w:lang w:eastAsia="nl-NL"/>
            </w:rPr>
            <w:t xml:space="preserve"> </w:t>
          </w:r>
          <w:r>
            <w:rPr>
              <w:rFonts w:eastAsia="Times New Roman"/>
              <w:sz w:val="17"/>
              <w:szCs w:val="17"/>
              <w:lang w:eastAsia="nl-NL"/>
            </w:rPr>
            <w:t>juni</w:t>
          </w:r>
          <w:r w:rsidR="00056269">
            <w:rPr>
              <w:rFonts w:eastAsia="Times New Roman"/>
              <w:sz w:val="17"/>
              <w:szCs w:val="17"/>
              <w:lang w:eastAsia="nl-NL"/>
            </w:rPr>
            <w:t xml:space="preserve"> </w:t>
          </w:r>
          <w:r w:rsidR="00702D12">
            <w:rPr>
              <w:rFonts w:eastAsia="Times New Roman"/>
              <w:sz w:val="17"/>
              <w:szCs w:val="17"/>
              <w:lang w:eastAsia="nl-NL"/>
            </w:rPr>
            <w:t>202</w:t>
          </w:r>
          <w:r w:rsidR="00C463C8">
            <w:rPr>
              <w:rFonts w:eastAsia="Times New Roman"/>
              <w:sz w:val="17"/>
              <w:szCs w:val="17"/>
              <w:lang w:eastAsia="nl-NL"/>
            </w:rPr>
            <w:t>5</w:t>
          </w:r>
        </w:p>
        <w:p w14:paraId="2910AE48" w14:textId="77777777" w:rsidR="00857CB8" w:rsidRPr="006C4293" w:rsidRDefault="00857CB8" w:rsidP="00857CB8">
          <w:pPr>
            <w:pStyle w:val="Koptekst"/>
            <w:rPr>
              <w:sz w:val="17"/>
              <w:szCs w:val="17"/>
            </w:rPr>
          </w:pPr>
          <w:r w:rsidRPr="006C4293">
            <w:rPr>
              <w:noProof/>
              <w:sz w:val="17"/>
              <w:szCs w:val="17"/>
            </w:rPr>
            <w:t xml:space="preserve">Pagina </w:t>
          </w:r>
          <w:r w:rsidRPr="006C4293">
            <w:rPr>
              <w:noProof/>
              <w:sz w:val="17"/>
              <w:szCs w:val="17"/>
            </w:rPr>
            <w:fldChar w:fldCharType="begin"/>
          </w:r>
          <w:r w:rsidRPr="006C4293">
            <w:rPr>
              <w:noProof/>
              <w:sz w:val="17"/>
              <w:szCs w:val="17"/>
            </w:rPr>
            <w:instrText xml:space="preserve"> PAGE </w:instrText>
          </w:r>
          <w:r w:rsidRPr="006C4293">
            <w:rPr>
              <w:noProof/>
              <w:sz w:val="17"/>
              <w:szCs w:val="17"/>
            </w:rPr>
            <w:fldChar w:fldCharType="separate"/>
          </w:r>
          <w:r w:rsidRPr="006C4293">
            <w:rPr>
              <w:noProof/>
              <w:sz w:val="17"/>
              <w:szCs w:val="17"/>
            </w:rPr>
            <w:t>2</w:t>
          </w:r>
          <w:r w:rsidRPr="006C4293">
            <w:rPr>
              <w:noProof/>
              <w:sz w:val="17"/>
              <w:szCs w:val="17"/>
            </w:rPr>
            <w:fldChar w:fldCharType="end"/>
          </w:r>
          <w:r w:rsidRPr="006C4293">
            <w:rPr>
              <w:noProof/>
              <w:sz w:val="17"/>
              <w:szCs w:val="17"/>
            </w:rPr>
            <w:t xml:space="preserve"> van </w:t>
          </w:r>
          <w:r w:rsidRPr="006C4293">
            <w:rPr>
              <w:noProof/>
              <w:sz w:val="17"/>
              <w:szCs w:val="17"/>
            </w:rPr>
            <w:fldChar w:fldCharType="begin"/>
          </w:r>
          <w:r w:rsidRPr="006C4293">
            <w:rPr>
              <w:noProof/>
              <w:sz w:val="17"/>
              <w:szCs w:val="17"/>
            </w:rPr>
            <w:instrText xml:space="preserve"> NUMPAGES </w:instrText>
          </w:r>
          <w:r w:rsidRPr="006C4293">
            <w:rPr>
              <w:noProof/>
              <w:sz w:val="17"/>
              <w:szCs w:val="17"/>
            </w:rPr>
            <w:fldChar w:fldCharType="separate"/>
          </w:r>
          <w:r w:rsidRPr="006C4293">
            <w:rPr>
              <w:noProof/>
              <w:sz w:val="17"/>
              <w:szCs w:val="17"/>
            </w:rPr>
            <w:t>33</w:t>
          </w:r>
          <w:r w:rsidRPr="006C4293">
            <w:rPr>
              <w:noProof/>
              <w:sz w:val="17"/>
              <w:szCs w:val="17"/>
            </w:rPr>
            <w:fldChar w:fldCharType="end"/>
          </w:r>
        </w:p>
      </w:tc>
    </w:tr>
  </w:tbl>
  <w:p w14:paraId="276FD5DD" w14:textId="77777777" w:rsidR="00220940" w:rsidRPr="00220940" w:rsidRDefault="00220940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22068945">
    <w:abstractNumId w:val="0"/>
  </w:num>
  <w:num w:numId="2" w16cid:durableId="542328165">
    <w:abstractNumId w:val="2"/>
  </w:num>
  <w:num w:numId="3" w16cid:durableId="304504313">
    <w:abstractNumId w:val="6"/>
  </w:num>
  <w:num w:numId="4" w16cid:durableId="851382467">
    <w:abstractNumId w:val="5"/>
  </w:num>
  <w:num w:numId="5" w16cid:durableId="1594704731">
    <w:abstractNumId w:val="0"/>
  </w:num>
  <w:num w:numId="6" w16cid:durableId="1084300170">
    <w:abstractNumId w:val="1"/>
  </w:num>
  <w:num w:numId="7" w16cid:durableId="861020264">
    <w:abstractNumId w:val="4"/>
  </w:num>
  <w:num w:numId="8" w16cid:durableId="907493874">
    <w:abstractNumId w:val="3"/>
  </w:num>
  <w:num w:numId="9" w16cid:durableId="150755697">
    <w:abstractNumId w:val="6"/>
  </w:num>
  <w:num w:numId="10" w16cid:durableId="1479878426">
    <w:abstractNumId w:val="5"/>
  </w:num>
  <w:num w:numId="11" w16cid:durableId="643973686">
    <w:abstractNumId w:val="5"/>
  </w:num>
  <w:num w:numId="12" w16cid:durableId="1403210568">
    <w:abstractNumId w:val="5"/>
  </w:num>
  <w:num w:numId="13" w16cid:durableId="1910454453">
    <w:abstractNumId w:val="5"/>
  </w:num>
  <w:num w:numId="14" w16cid:durableId="566577160">
    <w:abstractNumId w:val="5"/>
  </w:num>
  <w:num w:numId="15" w16cid:durableId="516235696">
    <w:abstractNumId w:val="5"/>
  </w:num>
  <w:num w:numId="16" w16cid:durableId="353389389">
    <w:abstractNumId w:val="5"/>
  </w:num>
  <w:num w:numId="17" w16cid:durableId="1905598864">
    <w:abstractNumId w:val="5"/>
  </w:num>
  <w:num w:numId="18" w16cid:durableId="1610316537">
    <w:abstractNumId w:val="5"/>
  </w:num>
  <w:num w:numId="19" w16cid:durableId="1087310924">
    <w:abstractNumId w:val="3"/>
  </w:num>
  <w:num w:numId="20" w16cid:durableId="599873031">
    <w:abstractNumId w:val="6"/>
  </w:num>
  <w:num w:numId="21" w16cid:durableId="1329208353">
    <w:abstractNumId w:val="0"/>
  </w:num>
  <w:num w:numId="22" w16cid:durableId="716853796">
    <w:abstractNumId w:val="1"/>
  </w:num>
  <w:num w:numId="23" w16cid:durableId="1537082037">
    <w:abstractNumId w:val="4"/>
  </w:num>
  <w:num w:numId="24" w16cid:durableId="433668506">
    <w:abstractNumId w:val="0"/>
  </w:num>
  <w:num w:numId="25" w16cid:durableId="1611934340">
    <w:abstractNumId w:val="0"/>
  </w:num>
  <w:num w:numId="26" w16cid:durableId="632516801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4A4"/>
    <w:rsid w:val="00056269"/>
    <w:rsid w:val="00067B24"/>
    <w:rsid w:val="000B46D8"/>
    <w:rsid w:val="00166789"/>
    <w:rsid w:val="00177A29"/>
    <w:rsid w:val="00182091"/>
    <w:rsid w:val="001A5857"/>
    <w:rsid w:val="001F3B03"/>
    <w:rsid w:val="00220940"/>
    <w:rsid w:val="002857EC"/>
    <w:rsid w:val="002B5524"/>
    <w:rsid w:val="0031454A"/>
    <w:rsid w:val="003556B4"/>
    <w:rsid w:val="00367491"/>
    <w:rsid w:val="00392A5C"/>
    <w:rsid w:val="003A09E7"/>
    <w:rsid w:val="003B3222"/>
    <w:rsid w:val="003C19FE"/>
    <w:rsid w:val="00423854"/>
    <w:rsid w:val="00424DED"/>
    <w:rsid w:val="004252C3"/>
    <w:rsid w:val="0047029E"/>
    <w:rsid w:val="00482A4F"/>
    <w:rsid w:val="004D19B7"/>
    <w:rsid w:val="004D584D"/>
    <w:rsid w:val="00527398"/>
    <w:rsid w:val="00536BE5"/>
    <w:rsid w:val="005454F1"/>
    <w:rsid w:val="00580378"/>
    <w:rsid w:val="005E2A8E"/>
    <w:rsid w:val="005F5051"/>
    <w:rsid w:val="00632123"/>
    <w:rsid w:val="00664B71"/>
    <w:rsid w:val="00674A8D"/>
    <w:rsid w:val="006B77D2"/>
    <w:rsid w:val="006C4293"/>
    <w:rsid w:val="006C583D"/>
    <w:rsid w:val="006D24A4"/>
    <w:rsid w:val="00702D12"/>
    <w:rsid w:val="007B055B"/>
    <w:rsid w:val="008104C5"/>
    <w:rsid w:val="008402D9"/>
    <w:rsid w:val="00847FFD"/>
    <w:rsid w:val="00857CB8"/>
    <w:rsid w:val="0086631D"/>
    <w:rsid w:val="009175F9"/>
    <w:rsid w:val="009761CF"/>
    <w:rsid w:val="009B0D92"/>
    <w:rsid w:val="009B1108"/>
    <w:rsid w:val="009E1EAB"/>
    <w:rsid w:val="009E5E65"/>
    <w:rsid w:val="00A03098"/>
    <w:rsid w:val="00A059CB"/>
    <w:rsid w:val="00A25518"/>
    <w:rsid w:val="00A36433"/>
    <w:rsid w:val="00A3732E"/>
    <w:rsid w:val="00A52A97"/>
    <w:rsid w:val="00A53085"/>
    <w:rsid w:val="00A82ED4"/>
    <w:rsid w:val="00A86DE4"/>
    <w:rsid w:val="00B00943"/>
    <w:rsid w:val="00BD0C39"/>
    <w:rsid w:val="00BD59C5"/>
    <w:rsid w:val="00BE1DBE"/>
    <w:rsid w:val="00C22304"/>
    <w:rsid w:val="00C463C8"/>
    <w:rsid w:val="00CB1799"/>
    <w:rsid w:val="00CC39EC"/>
    <w:rsid w:val="00D55918"/>
    <w:rsid w:val="00D86A68"/>
    <w:rsid w:val="00D93CF8"/>
    <w:rsid w:val="00DD0355"/>
    <w:rsid w:val="00E02A4D"/>
    <w:rsid w:val="00E10400"/>
    <w:rsid w:val="00E17CE8"/>
    <w:rsid w:val="00E46C65"/>
    <w:rsid w:val="00E506C0"/>
    <w:rsid w:val="00EB1492"/>
    <w:rsid w:val="00EC2693"/>
    <w:rsid w:val="00F12F0D"/>
    <w:rsid w:val="00F4146B"/>
    <w:rsid w:val="00F5220D"/>
    <w:rsid w:val="00F72574"/>
    <w:rsid w:val="00FD0FAE"/>
    <w:rsid w:val="00FE2507"/>
    <w:rsid w:val="00FE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2256EA0"/>
  <w15:docId w15:val="{8C610BEE-162E-41FC-BCC3-1CE01BBD6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67B24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  <w:tabs>
        <w:tab w:val="clear" w:pos="227"/>
        <w:tab w:val="num" w:pos="360"/>
      </w:tabs>
      <w:ind w:left="0" w:firstLine="0"/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  <w:style w:type="paragraph" w:styleId="Revisie">
    <w:name w:val="Revision"/>
    <w:hidden/>
    <w:uiPriority w:val="99"/>
    <w:semiHidden/>
    <w:rsid w:val="00857CB8"/>
    <w:pPr>
      <w:spacing w:line="240" w:lineRule="auto"/>
    </w:pPr>
  </w:style>
  <w:style w:type="table" w:styleId="Tabelraster">
    <w:name w:val="Table Grid"/>
    <w:basedOn w:val="Standaardtabel"/>
    <w:uiPriority w:val="59"/>
    <w:rsid w:val="00857CB8"/>
    <w:pPr>
      <w:spacing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rsid w:val="002857EC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2857EC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2857EC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2857E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2857E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ntbr005\AppData\Local\Microsoft\Windows\Temporary%20Internet%20Files\Content.IE5\K3EQOHB1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3EAA7-5CA0-4BBF-92B4-8DBF18A24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format_inschrijvingsbiljet_20161018.dotx</Template>
  <TotalTime>20</TotalTime>
  <Pages>2</Pages>
  <Words>235</Words>
  <Characters>2247</Characters>
  <Application>Microsoft Office Word</Application>
  <DocSecurity>0</DocSecurity>
  <Lines>18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Leising, Hans</cp:lastModifiedBy>
  <cp:revision>16</cp:revision>
  <cp:lastPrinted>2023-11-29T14:42:00Z</cp:lastPrinted>
  <dcterms:created xsi:type="dcterms:W3CDTF">2023-11-29T14:42:00Z</dcterms:created>
  <dcterms:modified xsi:type="dcterms:W3CDTF">2025-06-04T05:50:00Z</dcterms:modified>
</cp:coreProperties>
</file>